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4607517" name="658ed590-b095-11ef-9e99-9debfb804c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897354" name="658ed590-b095-11ef-9e99-9debfb804c4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7669208" name="8ce46a10-b095-11ef-997e-d1df297da0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3095631" name="8ce46a10-b095-11ef-997e-d1df297da07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4612984" name="af6c22d0-b095-11ef-8855-45cb763338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8598064" name="af6c22d0-b095-11ef-8855-45cb763338f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4149667" name="d1ef6ec0-b095-11ef-8829-39e9973a5d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6930844" name="d1ef6ec0-b095-11ef-8829-39e9973a5da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6538644" name="fb06fe90-b095-11ef-aa3f-29e818fc9d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8633677" name="fb06fe90-b095-11ef-aa3f-29e818fc9d4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2604975" name="163faef0-b096-11ef-b88f-19e2772a3c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2690418" name="163faef0-b096-11ef-b88f-19e2772a3cc4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rot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6195981" name="2f6a18c0-b096-11ef-88cd-b717b1e457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6596211" name="2f6a18c0-b096-11ef-88cd-b717b1e4572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 / EG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939023" name="65aec430-b096-11ef-bf37-f3453235da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869787" name="65aec430-b096-11ef-bf37-f3453235da90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 / EG / 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2764424" name="b2e80db0-b096-11ef-912b-1be56d1ded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5912427" name="b2e80db0-b096-11ef-912b-1be56d1ded5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1135834" name="1c693b60-b09c-11ef-b747-394219ec6c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4801305" name="1c693b60-b09c-11ef-b747-394219ec6cd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2341841" name="35c95b30-b09c-11ef-9e8f-bbd3deaba2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0732098" name="35c95b30-b09c-11ef-9e8f-bbd3deaba25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3363031" name="53068e20-b09c-11ef-8da3-45357b39a3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8049033" name="53068e20-b09c-11ef-8da3-45357b39a3a4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7070227" name="855b13a0-b09c-11ef-8ad7-217969a722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5838202" name="855b13a0-b09c-11ef-8ad7-217969a7221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 EG /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3466820" name="a41c4e80-b09c-11ef-ad3c-7d97928b81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3697057" name="a41c4e80-b09c-11ef-ad3c-7d97928b811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2728499" name="c8887eb0-b09c-11ef-9598-279ab0c981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2993762" name="c8887eb0-b09c-11ef-9598-279ab0c9819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4392963" name="e0f787c0-b09c-11ef-89ae-79aa85cb2b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6277528" name="e0f787c0-b09c-11ef-89ae-79aa85cb2b8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938633" name="f2edeb40-b09c-11ef-8891-1df1b2d1f2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1091968" name="f2edeb40-b09c-11ef-8891-1df1b2d1f2f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3322722" name="48eb7800-b09d-11ef-bc98-af8dc7447a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9778853" name="48eb7800-b09d-11ef-bc98-af8dc7447a60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4528827" name="6d2e4e40-b09d-11ef-b220-d757e8f22c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1261866" name="6d2e4e40-b09d-11ef-b220-d757e8f22c4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0865605" name="83ebfdd0-b09d-11ef-b024-b567d60cf5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8384095" name="83ebfdd0-b09d-11ef-b024-b567d60cf5c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00152" name="a409e280-b09d-11ef-be6f-e153bafec6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1347124" name="a409e280-b09d-11ef-be6f-e153bafec69b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8434162" name="6e0a00e0-b0a0-11ef-a602-c3165d195b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8509379" name="6e0a00e0-b0a0-11ef-a602-c3165d195bdb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6028366" name="84824300-b0a0-11ef-bbe6-4f0a673e4a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2706243" name="84824300-b0a0-11ef-bbe6-4f0a673e4af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0815097" name="a1c1e6f0-b0a0-11ef-81cb-8fabcdff11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9798612" name="a1c1e6f0-b0a0-11ef-81cb-8fabcdff1170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9895145" name="bd327030-b0a0-11ef-9673-61ffe77d4e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627200" name="bd327030-b0a0-11ef-9673-61ffe77d4e7a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6167614" name="d129fae0-b0a0-11ef-a3b0-e95d601b4b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0391133" name="d129fae0-b0a0-11ef-a3b0-e95d601b4bf7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Flanschdichtingen </w:t>
            </w:r>
          </w:p>
        </w:tc>
        <w:tc>
          <w:p>
            <w:pPr>
              <w:spacing w:before="0" w:after="0" w:line="240" w:lineRule="auto"/>
            </w:pPr>
            <w:r>
              <w:t>Heizung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3253353" name="4301f640-b0a1-11ef-812b-39ace9a58b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9917801" name="4301f640-b0a1-11ef-812b-39ace9a58bc3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Asbestummantellung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9996197" name="58a200d0-b0a1-11ef-993b-779cc2d96e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7430482" name="58a200d0-b0a1-11ef-993b-779cc2d96edd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Elektotableau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9552030" name="72d8f8a0-b0a1-11ef-8c1b-27cdeb2c22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6538369" name="72d8f8a0-b0a1-11ef-8c1b-27cdeb2c22c7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Dichtungen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6460760" name="e5010fd0-b0a1-11ef-b9b1-4b67bea615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729429" name="e5010fd0-b0a1-11ef-b9b1-4b67bea6159c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1900771" name="d22efce0-b0a2-11ef-a95e-ede544a6da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4681896" name="d22efce0-b0a2-11ef-a95e-ede544a6da60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Weingasse 20, 8916 Jonen </w:t>
          </w:r>
        </w:p>
        <w:p>
          <w:pPr>
            <w:spacing w:before="0" w:after="0"/>
          </w:pPr>
          <w:r>
            <w:t>61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footer.xml" Type="http://schemas.openxmlformats.org/officeDocument/2006/relationships/footer" Id="rId35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